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EG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20462613" name="019e4aac-ffae-75c7-a0aa-d83b5f62b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0519034" name="019e4aac-ffae-75c7-a0aa-d83b5f62b97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Duschkabine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78592168" name="019e4ab1-0000-7d71-b7b7-0b6c699ed5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18147" name="019e4ab1-0000-7d71-b7b7-0b6c699ed5c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Balkon/ Treppe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52285068" name="019e4ab8-3137-7311-abff-bdc01632ad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3471147" name="019e4ab8-3137-7311-abff-bdc01632adf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Eingang/ Wohnzimmer/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695518788" name="019e4aae-8ec2-73f8-887f-696a24f252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344997" name="019e4aae-8ec2-73f8-887f-696a24f252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70180567" name="019e4ab1-fdd0-755f-a64c-1371bc2a2b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996317" name="019e4ab1-fdd0-755f-a64c-1371bc2a2ba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35948399" name="019e4ab4-5e44-749f-8ba5-ea50d51250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644454" name="019e4ab4-5e44-749f-8ba5-ea50d512502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849532749" name="019e4ab6-f12c-7391-a533-99e9dae7cb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303708" name="019e4ab6-f12c-7391-a533-99e9dae7cbf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96160329" name="019e4ab3-2011-7ca0-8c36-7ed748a3e1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845077" name="019e4ab3-2011-7ca0-8c36-7ed748a3e15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7455426" name="019e4ab5-8e1d-79de-9e87-6622f34aa8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103312" name="019e4ab5-8e1d-79de-9e87-6622f34aa8c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9835403" name="019e4abd-e634-792f-b416-567f0d62a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583197" name="019e4abd-e634-792f-b416-567f0d62a60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663021286" name="019e4bdc-83a3-7075-ac7c-6e38cef15d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4458439" name="019e4bdc-83a3-7075-ac7c-6e38cef15d4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15428976" name="019e4aaf-cb98-7b75-b4ac-416bdcac8a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5131076" name="019e4aaf-cb98-7b75-b4ac-416bdcac8a5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Reduit/ Waschküche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Boden/ Wand/ Decke</w:t>
            </w:r>
          </w:p>
        </w:tc>
        <w:tc>
          <w:p>
            <w:pPr>
              <w:spacing w:before="0" w:after="0" w:line="240" w:lineRule="auto"/>
            </w:pPr>
            <w:r>
              <w:t>Boden/ Wand/ Decke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1703099" name="019e4ab9-74ec-7c0c-91da-5623c8c4db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402923" name="019e4ab9-74ec-7c0c-91da-5623c8c4db4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5270593" name="019e4abb-9597-767b-a8a3-d58e0be0b3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6072052" name="019e4abb-9597-767b-a8a3-d58e0be0b32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Baujahr 1998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